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0156011" name="b9bd2ac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8026777" name="b9bd2ac0-2846-11f1-854f-b7d404d48e4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9570881" name="bdd65c8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2569170" name="bdd65c80-2846-11f1-854f-b7d404d48e4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6843713" name="f40a180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487416" name="f40a1800-2846-11f1-854f-b7d404d48e4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1075135" name="f7eafbb0-2846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0386337" name="f7eafbb0-2846-11f1-854f-b7d404d48e4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6955686" name="8508f110-284b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955487" name="8508f110-284b-11f1-854f-b7d404d48e4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1558723" name="8a98bd40-284b-11f1-854f-b7d404d48e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451044" name="8a98bd40-284b-11f1-854f-b7d404d48e4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Juchstrasse 41, 9548 Matzingen</w:t>
          </w:r>
        </w:p>
        <w:p>
          <w:pPr>
            <w:spacing w:before="0" w:after="0"/>
          </w:pPr>
          <w:r>
            <w:t>824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